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4692241" name="430bdf10-f5b2-11ef-b860-2b6890d3bc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337629" name="430bdf10-f5b2-11ef-b860-2b6890d3bc5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7291937" name="b7dcf230-f5de-11ef-bb05-17d3c67ca4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21012" name="b7dcf230-f5de-11ef-bb05-17d3c67ca4e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7625374" name="c473f6e0-f5b3-11ef-a77a-d1e71a2f1b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829796" name="c473f6e0-f5b3-11ef-a77a-d1e71a2f1ba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720170" name="80ae4e00-f5b4-11ef-80f0-61f006fc9f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805235" name="80ae4e00-f5b4-11ef-80f0-61f006fc9f5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8263760" name="13bfb030-f5b5-11ef-a59b-d3dc80055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12400" name="13bfb030-f5b5-11ef-a59b-d3dc8005568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5167036" name="b2d92410-f5b7-11ef-ae3d-3f2c009519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255222" name="b2d92410-f5b7-11ef-ae3d-3f2c009519c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5064783" name="256ac090-f5ba-11ef-aab6-bd860e3198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130441" name="256ac090-f5ba-11ef-aab6-bd860e31980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4913544" name="17293240-f5bb-11ef-8869-4d77e77f09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233872" name="17293240-f5bb-11ef-8869-4d77e77f09a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4111701" name="8da5ba00-f5bc-11ef-aa6a-8f945be44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591429" name="8da5ba00-f5bc-11ef-aa6a-8f945be44c6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Esszimmer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5451780" name="7833bcf0-f5bf-11ef-a05a-9f7dcde2aa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452562" name="7833bcf0-f5bf-11ef-a05a-9f7dcde2aad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669662" name="d6e49d00-f5bf-11ef-9da6-d1fa090d1f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752140" name="d6e49d00-f5bf-11ef-9da6-d1fa090d1f1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1304559" name="69faa830-f5c2-11ef-b5a2-45dca5ea34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548607" name="69faa830-f5c2-11ef-b5a2-45dca5ea340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Weinkeller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4491900" name="8acd6880-f5c3-11ef-9621-b519d74503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360324" name="8acd6880-f5c3-11ef-9621-b519d74503f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7422961" name="e2278290-f5c4-11ef-9ff7-35b647b9b8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120779" name="e2278290-f5c4-11ef-9ff7-35b647b9b87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2094855" name="886a8760-f5c5-11ef-9436-d57a218447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50621" name="886a8760-f5c5-11ef-9436-d57a2184471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2739872" name="ee52f030-f5c5-11ef-9604-276cbda89e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763253" name="ee52f030-f5c5-11ef-9604-276cbda89ec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1037425" name="f65e5070-f5d5-11ef-bd1c-094018fd69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115514" name="f65e5070-f5d5-11ef-bd1c-094018fd69e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Aufenthaltsraum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7327135" name="9dbb65e0-f5d8-11ef-b214-45f7800cad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446654" name="9dbb65e0-f5d8-11ef-b214-45f7800cade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0756343" name="e0b763e0-f5dc-11ef-aa8e-f125fe6d1b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510650" name="e0b763e0-f5dc-11ef-aa8e-f125fe6d1b6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8794721" name="564fa620-f5de-11ef-9421-bb360696ae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656388" name="564fa620-f5de-11ef-9421-bb360696ae3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8408819" name="cacc5020-f5e8-11ef-989d-4bf7db938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721507" name="cacc5020-f5e8-11ef-989d-4bf7db938f7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0017035" name="024eabb0-f5e9-11ef-a431-6d8dc404f8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652992" name="024eabb0-f5e9-11ef-a431-6d8dc404f8d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UG-EG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2476430" name="cd3bd410-f5e9-11ef-a249-3348c11ca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979755" name="cd3bd410-f5e9-11ef-a249-3348c11cae1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7902200" name="c9522150-f5ea-11ef-adb7-f7cf7853ad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497624" name="c9522150-f5ea-11ef-adb7-f7cf7853ad7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1447060" name="30077710-f5eb-11ef-9adc-bb655550bc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596450" name="30077710-f5eb-11ef-9adc-bb655550bca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7499606" name="93764ed0-f5b3-11ef-ba03-4fb1a2e733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189538" name="93764ed0-f5b3-11ef-ba03-4fb1a2e7333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8089056" name="a8c62110-f5b4-11ef-a8a3-85b4de070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787583" name="a8c62110-f5b4-11ef-a8a3-85b4de070dc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1638381" name="40972e30-f5b5-11ef-95aa-a730f32295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450679" name="40972e30-f5b5-11ef-95aa-a730f322953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930102" name="2f1e1b90-f5b6-11ef-ba72-2f317f88c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199749" name="2f1e1b90-f5b6-11ef-ba72-2f317f88c5e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6515840" name="219fdd40-f5b7-11ef-9eaa-09c3b66d79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341871" name="219fdd40-f5b7-11ef-9eaa-09c3b66d791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5418031" name="c6f5ea00-f5b7-11ef-82a3-e1093208a8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60913" name="c6f5ea00-f5b7-11ef-82a3-e1093208a86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6707532" name="66d5bb20-f5ba-11ef-8846-21a56bb475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693246" name="66d5bb20-f5ba-11ef-8846-21a56bb4750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8450447" name="ef0e51f0-f5ba-11ef-b333-710c4abe6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334979" name="ef0e51f0-f5ba-11ef-b333-710c4abe671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3685421" name="2f132cd0-f5bb-11ef-abef-7524384d33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143594" name="2f132cd0-f5bb-11ef-abef-7524384d333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4693554" name="86cd0f90-f5bb-11ef-9d29-c96bb5055d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795015" name="86cd0f90-f5bb-11ef-9d29-c96bb5055db2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6749920" name="84f22320-f5bd-11ef-aee6-2b1050efe6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137128" name="84f22320-f5bd-11ef-aee6-2b1050efe6b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Esszimmer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8468581" name="56bb0330-f5bf-11ef-a9ae-259b99276e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887679" name="56bb0330-f5bf-11ef-a9ae-259b99276e8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Gang/ 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3709667" name="f0c0a390-f5bf-11ef-bea9-3f28ceabe1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548819" name="f0c0a390-f5bf-11ef-bea9-3f28ceabe17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622738" name="850b8540-f5c2-11ef-ad71-b96b0e9d33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332174" name="850b8540-f5c2-11ef-ad71-b96b0e9d333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9256825" name="9a4106d0-f5c5-11ef-9b2e-b704f2fd06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660104" name="9a4106d0-f5c5-11ef-9b2e-b704f2fd06d5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0322643" name="21174e80-f5c6-11ef-81f2-1901ff85e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780036" name="21174e80-f5c6-11ef-81f2-1901ff85e364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Gang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7720650" name="201d6ae0-f5d6-11ef-866f-636211f483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389792" name="201d6ae0-f5d6-11ef-866f-636211f483af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8527207" name="e5e347b0-f5e8-11ef-821d-9ba051b6d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13953" name="e5e347b0-f5e8-11ef-821d-9ba051b6d769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4088102" name="a7d9a8c0-f5b5-11ef-89d9-918b5a0f00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169867" name="a7d9a8c0-f5b5-11ef-89d9-918b5a0f00fd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1390786" name="7138e8b0-f5b7-11ef-b7ae-a508a6b181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677640" name="7138e8b0-f5b7-11ef-b7ae-a508a6b181ab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4046058" name="c2ea5a90-f5bc-11ef-bf47-198fc056af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419333" name="c2ea5a90-f5bc-11ef-bf47-198fc056af9c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Aufenthaltsraum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1427070" name="ae742b30-f5d6-11ef-9c1d-5bc48d1707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914434" name="ae742b30-f5d6-11ef-9c1d-5bc48d17079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6634491" name="5bf41db0-f5dc-11ef-8de8-13cc404f96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009336" name="5bf41db0-f5dc-11ef-8de8-13cc404f967d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5335920" name="8d9dbd30-f5dc-11ef-920c-d9f35c150c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76363" name="8d9dbd30-f5dc-11ef-920c-d9f35c150cb4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Dusche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5598832" name="2d4eef20-f5dd-11ef-b794-8d06bd0098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452718" name="2d4eef20-f5dd-11ef-b794-8d06bd0098e1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9515286" name="809b7030-f5de-11ef-834c-2705896e57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494717" name="809b7030-f5de-11ef-834c-2705896e579f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7444684" name="d3306110-f5df-11ef-96c9-7d35e71e27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448497" name="d3306110-f5df-11ef-96c9-7d35e71e2783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2003244" name="a2be61c0-f5e0-11ef-abd3-d54abc35ae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566582" name="a2be61c0-f5e0-11ef-abd3-d54abc35ae4d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954408" name="c53ec780-f5e0-11ef-826a-af6fc623a4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108482" name="c53ec780-f5e0-11ef-826a-af6fc623a40c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0647901" name="3f2bbde0-f5e2-11ef-acb2-bd48148473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690729" name="3f2bbde0-f5e2-11ef-acb2-bd4814847300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0003311" name="96b0fc10-f5e2-11ef-af1a-35792b8435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318258" name="96b0fc10-f5e2-11ef-af1a-35792b84356e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7204503" name="57cb0c70-f5e7-11ef-8685-6927c490dd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956959" name="57cb0c70-f5e7-11ef-8685-6927c490ddd3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7103235" name="08becdf0-f5b6-11ef-9863-e598d8ba92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346207" name="08becdf0-f5b6-11ef-9863-e598d8ba92ed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3963767" name="3cd27320-f5b7-11ef-9d41-8bba22b4fb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912999" name="3cd27320-f5b7-11ef-9d41-8bba22b4fb80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7338110" name="ac7b6410-f5b8-11ef-81b3-1960d5898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970062" name="ac7b6410-f5b8-11ef-81b3-1960d5898f98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9121635" name="afddfa90-f5b9-11ef-a0c0-d94deacf0b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008769" name="afddfa90-f5b9-11ef-a0c0-d94deacf0bf1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4915411" name="d3e18870-f5ba-11ef-bc8e-01659e6082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997986" name="d3e18870-f5ba-11ef-bc8e-01659e6082ae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9688631" name="64f952a0-f5bd-11ef-bc8e-3161532e2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675811" name="64f952a0-f5bd-11ef-bc8e-3161532e228d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3574674" name="a52e8820-f5c4-11ef-a9c1-49afe1da4e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536439" name="a52e8820-f5c4-11ef-a9c1-49afe1da4ea1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3558167" name="0aa3c750-f5c6-11ef-88e8-43f0a3d482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603878" name="0aa3c750-f5c6-11ef-88e8-43f0a3d4822f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970122" name="f4869b80-f5db-11ef-acbd-57caad7ee5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146654" name="f4869b80-f5db-11ef-acbd-57caad7ee54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6342244" name="618e54b0-f5dd-11ef-8676-3f9358cd92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973968" name="618e54b0-f5dd-11ef-8676-3f9358cd920b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8737800" name="a950c650-f5df-11ef-81ec-853a246db4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586421" name="a950c650-f5df-11ef-81ec-853a246db4a0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1466826" name="613753b0-f5e0-11ef-b8ae-7578fceb94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017086" name="613753b0-f5e0-11ef-b8ae-7578fceb94dd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450942" name="8f9ee790-f5e0-11ef-8257-b1f846109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225761" name="8f9ee790-f5e0-11ef-8257-b1f8461099b1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4340597" name="fbf8d490-f5e1-11ef-948a-e9f3a901c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74510" name="fbf8d490-f5e1-11ef-948a-e9f3a901cb4f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2942144" name="1a6c48f0-f5b3-11ef-9a66-dfe6b602b5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855531" name="1a6c48f0-f5b3-11ef-9a66-dfe6b602b52b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Treppe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7189603" name="b15234f0-f5c2-11ef-8332-2dc1c61974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717735" name="b15234f0-f5c2-11ef-8332-2dc1c6197498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3932455" name="c6d9eaa0-f5c4-11ef-9d2a-8b6caf264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624820" name="c6d9eaa0-f5c4-11ef-9d2a-8b6caf264431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4458069" name="4fda0770-f5d6-11ef-a216-077c7e4199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954693" name="4fda0770-f5d6-11ef-a216-077c7e4199f2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6712920" name="1263a600-f5de-11ef-9f9b-430c608494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715414" name="1263a600-f5de-11ef-9f9b-430c60849404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Lüftungsraum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3192031" name="9e571dc0-f5e5-11ef-8df9-77984cacd9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512357" name="9e571dc0-f5e5-11ef-8df9-77984cacd975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Radiatornische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Korkisolation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2819295" name="98d768e0-f5be-11ef-94c0-43a5499c01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432217" name="98d768e0-f5be-11ef-94c0-43a5499c017e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9187231" name="cc0f06f0-f5b4-11ef-9154-f538d2a05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977001" name="cc0f06f0-f5b4-11ef-9154-f538d2a05892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0111476" name="e313ca40-f5b7-11ef-8461-a98df06b51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173519" name="e313ca40-f5b7-11ef-8461-a98df06b5111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1724042" name="3e9c72d0-f5b9-11ef-a3dd-3123b6ddbc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6536" name="3e9c72d0-f5b9-11ef-a3dd-3123b6ddbc46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0871328" name="0ca46fc0-f5ba-11ef-b9e6-5d13de217c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435981" name="0ca46fc0-f5ba-11ef-b9e6-5d13de217cae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182306" name="2abffb20-f5c2-11ef-9f2e-4bd3b7bc23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879477" name="2abffb20-f5c2-11ef-9f2e-4bd3b7bc23d2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6407545" name="4a2c5830-f5c4-11ef-9e4e-49c66693b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947142" name="4a2c5830-f5c4-11ef-9e4e-49c66693b96f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Wasserrohr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2886724" name="08ed8140-f5c5-11ef-88b4-45d00b58b4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781514" name="08ed8140-f5c5-11ef-88b4-45d00b58b4ba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9045769" name="ab827230-f5c5-11ef-935f-f942326fb6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236933" name="ab827230-f5c5-11ef-935f-f942326fb6c9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2494429" name="4244f580-f5c6-11ef-b109-ed7bfa5466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109330" name="4244f580-f5c6-11ef-b109-ed7bfa546689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Technik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7744333" name="ff8a98c0-f5df-11ef-a549-cfb590a58c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330502" name="ff8a98c0-f5df-11ef-a549-cfb590a58c89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PCB-1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GS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2354493" name="e15c8e70-f5e5-11ef-b886-916ab3b72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863440" name="e15c8e70-f5e5-11ef-b886-916ab3b7284d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abgehängte 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3904729" name="f7c95120-f5e0-11ef-ab69-674a09dc82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206450" name="f7c95120-f5e0-11ef-ab69-674a09dc821d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523139" name="62007aa0-f5e1-11ef-a38f-75fd49e4a1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721839" name="62007aa0-f5e1-11ef-a38f-75fd49e4a126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6432665" name="67d9b670-f5e2-11ef-8f63-4192150192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586486" name="67d9b670-f5e2-11ef-8f63-419215019224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Technik </w:t>
            </w:r>
          </w:p>
        </w:tc>
        <w:tc>
          <w:p>
            <w:pPr>
              <w:spacing w:before="0" w:after="0" w:line="240" w:lineRule="auto"/>
            </w:pPr>
            <w:r>
              <w:t>Lüftung </w:t>
            </w:r>
          </w:p>
        </w:tc>
        <w:tc>
          <w:p>
            <w:pPr>
              <w:spacing w:before="0" w:after="0" w:line="240" w:lineRule="auto"/>
            </w:pPr>
            <w:r>
              <w:t>Verbindungsmatte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587000" name="c1e77440-f5e2-11ef-ba72-dd333ec09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96550" name="c1e77440-f5e2-11ef-ba72-dd333ec09d86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ganzea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Wasserleitungwn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2848050" name="fb5ffa80-f5e2-11ef-99c5-7d0c9043bd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124543" name="fb5ffa80-f5e2-11ef-99c5-7d0c9043bd65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gelb/ 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Lüftungsraum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Lüftung</w:t>
            </w:r>
          </w:p>
        </w:tc>
        <w:tc>
          <w:p>
            <w:pPr>
              <w:spacing w:before="0" w:after="0" w:line="240" w:lineRule="auto"/>
            </w:pPr>
            <w:r>
              <w:t>Brandschutzklappen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5047160" name="e4abd5f0-f5e4-11ef-829b-f140a28679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563719" name="e4abd5f0-f5e4-11ef-829b-f140a2867984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Lüftungsraum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FL-Leuchte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4847238" name="35d915f0-f5e5-11ef-9866-5161294c01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530644" name="35d915f0-f5e5-11ef-9866-5161294c0181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Quecksilber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GS</w:t>
            </w:r>
          </w:p>
        </w:tc>
        <w:tc>
          <w:p>
            <w:pPr>
              <w:spacing w:before="0" w:after="0" w:line="240" w:lineRule="auto"/>
            </w:pPr>
            <w:r>
              <w:t>Abzug</w:t>
            </w:r>
          </w:p>
        </w:tc>
        <w:tc>
          <w:p>
            <w:pPr>
              <w:spacing w:before="0" w:after="0" w:line="240" w:lineRule="auto"/>
            </w:pPr>
            <w:r>
              <w:t>diverse Anwendungen möglich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9680075" name="4629ea50-f5e6-11ef-9740-af01fc66ed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451301" name="4629ea50-f5e6-11ef-9740-af01fc66eda9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6160727" name="8d378050-f5e7-11ef-8b24-3b6b65e1e0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74511" name="8d378050-f5e7-11ef-8b24-3b6b65e1e05f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0720211" name="c75dd2c0-f5e7-11ef-b816-036b64d7a8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34944" name="c75dd2c0-f5e7-11ef-b816-036b64d7a8c2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3694851" name="e36e6530-f5ea-11ef-8e29-af8c5373d6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880441" name="e36e6530-f5ea-11ef-8e29-af8c5373d658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7938333" name="7cf14b90-f5ec-11ef-9984-199cfdb05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769871" name="7cf14b90-f5ec-11ef-9984-199cfdb05247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Sitzplatz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Diverse Anwendungen möglich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3631981" name="2b50b7b0-f5e9-11ef-976b-c14ccdc2cf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478913" name="2b50b7b0-f5e9-11ef-976b-c14ccdc2cfed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Vordach</w:t>
            </w:r>
          </w:p>
          <w:p>
            <w:pPr>
              <w:spacing w:before="0" w:after="0" w:line="240" w:lineRule="auto"/>
            </w:pPr>
            <w:r>
              <w:t>Garage 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8394073" name="609c5d20-f5e9-11ef-8e99-0dbf9d1a0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507208" name="609c5d20-f5e9-11ef-8e99-0dbf9d1a002b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Dachpappe &amp; Bitumenanstrich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5786236" name="24341480-f5ea-11ef-9e47-5b3686bce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974233" name="24341480-f5ea-11ef-9e47-5b3686bcec48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alte 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8450855" name="271b3e70-f5b4-11ef-8009-1995065c66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236238" name="271b3e70-f5b4-11ef-8009-1995065c665c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alte Fenster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6388285" name="40793b60-f5b4-11ef-9865-07db878005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100206" name="40793b60-f5b4-11ef-9865-07db8780050d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1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Hallenbad Uetikon am See</w:t>
          </w:r>
        </w:p>
        <w:p>
          <w:pPr>
            <w:spacing w:before="0" w:after="0"/>
          </w:pPr>
          <w:r>
            <w:t>178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footer.xml" Type="http://schemas.openxmlformats.org/officeDocument/2006/relationships/footer" Id="rId11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